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F65" w:rsidRDefault="00C85F65" w:rsidP="00C85F6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F65" w:rsidRDefault="00C85F65" w:rsidP="00C85F6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85F65" w:rsidRDefault="00C85F65" w:rsidP="00C85F6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85F65" w:rsidRDefault="00C85F65" w:rsidP="00C85F6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85F65" w:rsidRDefault="00C85F65" w:rsidP="00C85F6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85F65" w:rsidRDefault="00C85F65" w:rsidP="00C85F6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C85F65" w:rsidRDefault="00C85F65" w:rsidP="00C85F6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254</w:t>
      </w:r>
    </w:p>
    <w:p w:rsidR="00C85F65" w:rsidRDefault="00C85F65" w:rsidP="00C85F6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C85F65" w:rsidRDefault="00C85F65" w:rsidP="00C85F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C36CA8" w:rsidRPr="00C227D5" w:rsidRDefault="00C36CA8" w:rsidP="001E5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1E5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bookmarkStart w:id="0" w:name="_GoBack"/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734ACE" w:rsidRDefault="00C36CA8" w:rsidP="001E5E3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</w:p>
    <w:p w:rsidR="00734ACE" w:rsidRDefault="00734ACE" w:rsidP="001E5E3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натурі (на місцевості)</w:t>
      </w:r>
    </w:p>
    <w:p w:rsidR="00A702BD" w:rsidRDefault="007C4B17" w:rsidP="001E5E3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F44DF">
        <w:rPr>
          <w:rFonts w:ascii="Times New Roman" w:hAnsi="Times New Roman"/>
          <w:b/>
          <w:bCs/>
          <w:sz w:val="28"/>
          <w:szCs w:val="28"/>
          <w:lang w:val="uk-UA"/>
        </w:rPr>
        <w:t>ФГ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FF44DF">
        <w:rPr>
          <w:rFonts w:ascii="Times New Roman" w:hAnsi="Times New Roman"/>
          <w:b/>
          <w:bCs/>
          <w:sz w:val="28"/>
          <w:szCs w:val="28"/>
          <w:lang w:val="uk-UA"/>
        </w:rPr>
        <w:t>ЛАН-П</w:t>
      </w:r>
      <w:r w:rsidR="005E390A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1E5E31" w:rsidRPr="001E5E31" w:rsidRDefault="00C36CA8" w:rsidP="001E5E31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bookmarkEnd w:id="0"/>
    <w:p w:rsidR="00A45EF8" w:rsidRPr="00F922E0" w:rsidRDefault="00C36CA8" w:rsidP="001E5E31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FF44DF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FF44DF">
        <w:rPr>
          <w:rFonts w:ascii="Times New Roman" w:hAnsi="Times New Roman"/>
          <w:bCs/>
          <w:sz w:val="28"/>
          <w:szCs w:val="28"/>
          <w:lang w:val="uk-UA"/>
        </w:rPr>
        <w:t>ЛАН-П</w:t>
      </w:r>
      <w:r w:rsidR="005E390A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734ACE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FF44DF">
        <w:rPr>
          <w:rFonts w:ascii="Times New Roman" w:hAnsi="Times New Roman"/>
          <w:sz w:val="28"/>
          <w:szCs w:val="28"/>
          <w:lang w:val="uk-UA"/>
        </w:rPr>
        <w:t>ої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FF44DF">
        <w:rPr>
          <w:rFonts w:ascii="Times New Roman" w:hAnsi="Times New Roman"/>
          <w:sz w:val="28"/>
          <w:szCs w:val="28"/>
          <w:lang w:val="uk-UA"/>
        </w:rPr>
        <w:t>и</w:t>
      </w:r>
      <w:r w:rsidR="00734ACE">
        <w:rPr>
          <w:rFonts w:ascii="Times New Roman" w:hAnsi="Times New Roman"/>
          <w:sz w:val="28"/>
          <w:szCs w:val="28"/>
          <w:lang w:val="uk-UA"/>
        </w:rPr>
        <w:t xml:space="preserve"> в натурі (на місцевості)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>як</w:t>
      </w:r>
      <w:r w:rsidR="00FF44DF">
        <w:rPr>
          <w:rFonts w:ascii="Times New Roman" w:hAnsi="Times New Roman"/>
          <w:sz w:val="28"/>
          <w:szCs w:val="28"/>
          <w:lang w:val="uk-UA"/>
        </w:rPr>
        <w:t>а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390A">
        <w:rPr>
          <w:rFonts w:ascii="Times New Roman" w:hAnsi="Times New Roman"/>
          <w:sz w:val="28"/>
          <w:szCs w:val="28"/>
          <w:lang w:val="uk-UA"/>
        </w:rPr>
        <w:t>знаход</w:t>
      </w:r>
      <w:r w:rsidR="00FF44DF">
        <w:rPr>
          <w:rFonts w:ascii="Times New Roman" w:hAnsi="Times New Roman"/>
          <w:sz w:val="28"/>
          <w:szCs w:val="28"/>
          <w:lang w:val="uk-UA"/>
        </w:rPr>
        <w:t>и</w:t>
      </w:r>
      <w:r w:rsidR="005E390A">
        <w:rPr>
          <w:rFonts w:ascii="Times New Roman" w:hAnsi="Times New Roman"/>
          <w:sz w:val="28"/>
          <w:szCs w:val="28"/>
          <w:lang w:val="uk-UA"/>
        </w:rPr>
        <w:t xml:space="preserve">ться під проектними дорогами на території </w:t>
      </w:r>
      <w:r w:rsidR="00C2282D">
        <w:rPr>
          <w:rFonts w:ascii="Times New Roman" w:hAnsi="Times New Roman"/>
          <w:sz w:val="28"/>
          <w:szCs w:val="28"/>
          <w:lang w:val="uk-UA"/>
        </w:rPr>
        <w:t>Погребищенської міської ради (за межами с.</w:t>
      </w:r>
      <w:r w:rsidR="00FF44D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44DF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ідповідно до </w:t>
      </w:r>
      <w:r w:rsidR="00E62039">
        <w:rPr>
          <w:rFonts w:ascii="Times New Roman" w:hAnsi="Times New Roman"/>
          <w:bCs/>
          <w:sz w:val="28"/>
          <w:szCs w:val="28"/>
          <w:lang w:val="uk-UA"/>
        </w:rPr>
        <w:t>п.5,6 ст.37-1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E62039">
        <w:rPr>
          <w:rFonts w:ascii="Times New Roman" w:hAnsi="Times New Roman"/>
          <w:bCs/>
          <w:sz w:val="28"/>
          <w:szCs w:val="28"/>
          <w:lang w:val="uk-UA"/>
        </w:rPr>
        <w:t>, ст. 5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5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702BD" w:rsidRDefault="006019FF" w:rsidP="001A6F2F">
      <w:pPr>
        <w:tabs>
          <w:tab w:val="left" w:pos="567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 w:firstLine="851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1E5E31">
        <w:rPr>
          <w:rFonts w:ascii="Times New Roman" w:hAnsi="Times New Roman"/>
          <w:bCs/>
          <w:sz w:val="28"/>
          <w:szCs w:val="28"/>
          <w:lang w:val="uk-UA"/>
        </w:rPr>
        <w:t>1.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="00E071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38E1">
        <w:rPr>
          <w:rFonts w:ascii="Times New Roman" w:hAnsi="Times New Roman"/>
          <w:bCs/>
          <w:sz w:val="28"/>
          <w:szCs w:val="28"/>
          <w:lang w:val="uk-UA"/>
        </w:rPr>
        <w:t>ФЕРМЕРСЬКОМУ ГОСПОДАРСТВУ «ЛАН-П»</w:t>
      </w:r>
      <w:r w:rsidR="00EC38E1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71C9"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 w:rsidR="00E071C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E071C9"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E071C9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1C9">
        <w:rPr>
          <w:rFonts w:ascii="Times New Roman" w:hAnsi="Times New Roman"/>
          <w:sz w:val="28"/>
          <w:szCs w:val="28"/>
          <w:lang w:val="uk-UA"/>
        </w:rPr>
        <w:t>в натурі на місцевості</w:t>
      </w:r>
      <w:r w:rsidR="00A45EF8">
        <w:rPr>
          <w:rFonts w:ascii="Times New Roman" w:hAnsi="Times New Roman"/>
          <w:sz w:val="28"/>
          <w:szCs w:val="28"/>
          <w:lang w:val="uk-UA"/>
        </w:rPr>
        <w:t>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>які розташовані у масиві земель сільськогосподарського призначення під п</w:t>
      </w:r>
      <w:r w:rsidR="00570286">
        <w:rPr>
          <w:rFonts w:ascii="Times New Roman" w:hAnsi="Times New Roman"/>
          <w:sz w:val="28"/>
          <w:szCs w:val="28"/>
          <w:lang w:val="uk-UA"/>
        </w:rPr>
        <w:t>роектн</w:t>
      </w:r>
      <w:r w:rsidR="00A45EF8">
        <w:rPr>
          <w:rFonts w:ascii="Times New Roman" w:hAnsi="Times New Roman"/>
          <w:sz w:val="28"/>
          <w:szCs w:val="28"/>
          <w:lang w:val="uk-UA"/>
        </w:rPr>
        <w:t>ими дорогами на територ</w:t>
      </w:r>
      <w:r w:rsidR="002A1DFE">
        <w:rPr>
          <w:rFonts w:ascii="Times New Roman" w:hAnsi="Times New Roman"/>
          <w:sz w:val="28"/>
          <w:szCs w:val="28"/>
          <w:lang w:val="uk-UA"/>
        </w:rPr>
        <w:t>ії Погребищенської міської ради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2A1DFE">
        <w:rPr>
          <w:rFonts w:ascii="Times New Roman" w:hAnsi="Times New Roman"/>
          <w:sz w:val="28"/>
          <w:szCs w:val="28"/>
          <w:lang w:val="uk-UA"/>
        </w:rPr>
        <w:t xml:space="preserve">: за межами с. </w:t>
      </w:r>
      <w:proofErr w:type="spellStart"/>
      <w:r w:rsidR="00EC38E1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="002A1DFE">
        <w:rPr>
          <w:rFonts w:ascii="Times New Roman" w:hAnsi="Times New Roman"/>
          <w:sz w:val="28"/>
          <w:szCs w:val="28"/>
          <w:lang w:val="uk-UA"/>
        </w:rPr>
        <w:t xml:space="preserve"> – орієнтовною площею </w:t>
      </w:r>
      <w:r w:rsidR="001A6F2F">
        <w:rPr>
          <w:rFonts w:ascii="Times New Roman" w:hAnsi="Times New Roman"/>
          <w:sz w:val="28"/>
          <w:szCs w:val="28"/>
          <w:lang w:val="uk-UA"/>
        </w:rPr>
        <w:t>0,</w:t>
      </w:r>
      <w:r w:rsidR="002A1DFE">
        <w:rPr>
          <w:rFonts w:ascii="Times New Roman" w:hAnsi="Times New Roman"/>
          <w:sz w:val="28"/>
          <w:szCs w:val="28"/>
          <w:lang w:val="uk-UA"/>
        </w:rPr>
        <w:t>1</w:t>
      </w:r>
      <w:r w:rsidR="00EC38E1">
        <w:rPr>
          <w:rFonts w:ascii="Times New Roman" w:hAnsi="Times New Roman"/>
          <w:sz w:val="28"/>
          <w:szCs w:val="28"/>
          <w:lang w:val="uk-UA"/>
        </w:rPr>
        <w:t>5</w:t>
      </w:r>
      <w:r w:rsidR="002A1DFE">
        <w:rPr>
          <w:rFonts w:ascii="Times New Roman" w:hAnsi="Times New Roman"/>
          <w:sz w:val="28"/>
          <w:szCs w:val="28"/>
          <w:lang w:val="uk-UA"/>
        </w:rPr>
        <w:t>00га.</w:t>
      </w:r>
    </w:p>
    <w:p w:rsidR="00A45EF8" w:rsidRDefault="006019FF" w:rsidP="001A6F2F">
      <w:pPr>
        <w:tabs>
          <w:tab w:val="left" w:pos="567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0457F0">
        <w:rPr>
          <w:rFonts w:ascii="Times New Roman" w:hAnsi="Times New Roman"/>
          <w:bCs/>
          <w:sz w:val="28"/>
          <w:szCs w:val="28"/>
          <w:lang w:val="uk-UA"/>
        </w:rPr>
        <w:t>ФЕРМЕРСЬКОМУ ГОСПОДАРСТВУ «ЛАН-П»</w:t>
      </w:r>
      <w:r w:rsidR="000457F0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>виготовити технічну документацію  відповідно вимог чинного законодавства.</w:t>
      </w:r>
    </w:p>
    <w:p w:rsidR="002A1DFE" w:rsidRPr="00F922E0" w:rsidRDefault="006019FF" w:rsidP="001A6F2F">
      <w:pPr>
        <w:tabs>
          <w:tab w:val="left" w:pos="567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1E5E31" w:rsidRDefault="001E5E31" w:rsidP="001A6F2F">
      <w:pPr>
        <w:pStyle w:val="a4"/>
        <w:tabs>
          <w:tab w:val="left" w:pos="1230"/>
        </w:tabs>
        <w:ind w:left="0" w:right="-143" w:firstLine="851"/>
        <w:rPr>
          <w:b/>
          <w:sz w:val="28"/>
          <w:szCs w:val="28"/>
        </w:rPr>
      </w:pPr>
    </w:p>
    <w:p w:rsidR="00606D34" w:rsidRPr="008A3AE8" w:rsidRDefault="00A702BD" w:rsidP="001E5E31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 xml:space="preserve">іський  голова                       </w:t>
      </w:r>
      <w:r w:rsidR="00C85F65">
        <w:rPr>
          <w:b/>
          <w:sz w:val="28"/>
          <w:szCs w:val="28"/>
        </w:rPr>
        <w:t xml:space="preserve">      </w:t>
      </w:r>
      <w:r w:rsidR="00C36CA8" w:rsidRPr="00A702BD">
        <w:rPr>
          <w:b/>
          <w:sz w:val="28"/>
          <w:szCs w:val="28"/>
        </w:rPr>
        <w:t>С</w:t>
      </w:r>
      <w:r w:rsidR="00C85F65">
        <w:rPr>
          <w:b/>
          <w:sz w:val="28"/>
          <w:szCs w:val="28"/>
          <w:lang w:val="ru-RU"/>
        </w:rPr>
        <w:t>ергій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D82BCE">
      <w:pgSz w:w="12240" w:h="15840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457F0"/>
    <w:rsid w:val="00046C87"/>
    <w:rsid w:val="00066ECB"/>
    <w:rsid w:val="00122A65"/>
    <w:rsid w:val="001A4C7A"/>
    <w:rsid w:val="001A6F2F"/>
    <w:rsid w:val="001E5E31"/>
    <w:rsid w:val="001F46B0"/>
    <w:rsid w:val="00216C0E"/>
    <w:rsid w:val="00297B13"/>
    <w:rsid w:val="002A1DFE"/>
    <w:rsid w:val="0030049A"/>
    <w:rsid w:val="00317446"/>
    <w:rsid w:val="00385534"/>
    <w:rsid w:val="003D605D"/>
    <w:rsid w:val="00402717"/>
    <w:rsid w:val="00487549"/>
    <w:rsid w:val="004E3D89"/>
    <w:rsid w:val="00570286"/>
    <w:rsid w:val="005A0493"/>
    <w:rsid w:val="005E390A"/>
    <w:rsid w:val="006019FF"/>
    <w:rsid w:val="00606D34"/>
    <w:rsid w:val="006B0C26"/>
    <w:rsid w:val="006F5B6A"/>
    <w:rsid w:val="00734ACE"/>
    <w:rsid w:val="00773856"/>
    <w:rsid w:val="007B4699"/>
    <w:rsid w:val="007C4B17"/>
    <w:rsid w:val="0081342E"/>
    <w:rsid w:val="00870D21"/>
    <w:rsid w:val="0087494E"/>
    <w:rsid w:val="008A3AE8"/>
    <w:rsid w:val="008D6670"/>
    <w:rsid w:val="00956534"/>
    <w:rsid w:val="00961166"/>
    <w:rsid w:val="00A33C55"/>
    <w:rsid w:val="00A45EF8"/>
    <w:rsid w:val="00A47668"/>
    <w:rsid w:val="00A702BD"/>
    <w:rsid w:val="00AD2C6B"/>
    <w:rsid w:val="00B02F74"/>
    <w:rsid w:val="00B0621D"/>
    <w:rsid w:val="00B125BF"/>
    <w:rsid w:val="00B31307"/>
    <w:rsid w:val="00B52E0B"/>
    <w:rsid w:val="00C11A61"/>
    <w:rsid w:val="00C227D5"/>
    <w:rsid w:val="00C2282D"/>
    <w:rsid w:val="00C23241"/>
    <w:rsid w:val="00C36CA8"/>
    <w:rsid w:val="00C85F65"/>
    <w:rsid w:val="00D82BCE"/>
    <w:rsid w:val="00D87CE5"/>
    <w:rsid w:val="00DB10AC"/>
    <w:rsid w:val="00E071C9"/>
    <w:rsid w:val="00E138A8"/>
    <w:rsid w:val="00E62039"/>
    <w:rsid w:val="00E77710"/>
    <w:rsid w:val="00EB4C66"/>
    <w:rsid w:val="00EC38E1"/>
    <w:rsid w:val="00F05318"/>
    <w:rsid w:val="00F922E0"/>
    <w:rsid w:val="00FA5864"/>
    <w:rsid w:val="00FF4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18ABA-2C26-420D-874C-F3ABDF2A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2024-02-19T14:33:00Z</cp:lastPrinted>
  <dcterms:created xsi:type="dcterms:W3CDTF">2023-12-27T07:25:00Z</dcterms:created>
  <dcterms:modified xsi:type="dcterms:W3CDTF">2024-02-22T14:53:00Z</dcterms:modified>
</cp:coreProperties>
</file>